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17</w:t>
            </w:r>
          </w:p>
          <w:p>
            <w:pPr>
              <w:spacing w:before="0" w:after="0" w:line="240" w:lineRule="auto"/>
            </w:pPr>
            <w:r>
              <w:t>EG/1.OG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40817947" name="1658761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6580701" name="16587610-ed53-11f0-8657-8b5df312db6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17</w:t>
            </w:r>
          </w:p>
          <w:p>
            <w:pPr>
              <w:spacing w:before="0" w:after="0" w:line="240" w:lineRule="auto"/>
            </w:pPr>
            <w:r>
              <w:t>EG/1.OG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63805769" name="2083754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5649405" name="20837540-ed53-11f0-8657-8b5df312db66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17</w:t>
            </w:r>
          </w:p>
          <w:p>
            <w:pPr>
              <w:spacing w:before="0" w:after="0" w:line="240" w:lineRule="auto"/>
            </w:pPr>
            <w:r>
              <w:t>EG/1.OG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17069711" name="2aeb566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1548345" name="2aeb5660-ed53-11f0-8657-8b5df312db66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17</w:t>
            </w:r>
          </w:p>
          <w:p>
            <w:pPr>
              <w:spacing w:before="0" w:after="0" w:line="240" w:lineRule="auto"/>
            </w:pPr>
            <w:r>
              <w:t>EG/1.OG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27010556" name="373209a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1803056" name="373209a0-ed53-11f0-8657-8b5df312db6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17</w:t>
            </w:r>
          </w:p>
          <w:p>
            <w:pPr>
              <w:spacing w:before="0" w:after="0" w:line="240" w:lineRule="auto"/>
            </w:pPr>
            <w:r>
              <w:t>EG/1.OG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93804135" name="3e6b190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9002636" name="3e6b1900-ed53-11f0-8657-8b5df312db66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54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9912218" name="29d7a70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0185515" name="29d7a700-ed54-11f0-8657-8b5df312db6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54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9776013" name="31a3f5b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3132778" name="31a3f5b0-ed54-11f0-8657-8b5df312db66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54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43453585" name="39f504c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4514417" name="39f504c0-ed54-11f0-8657-8b5df312db66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54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50682777" name="429a756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4022660" name="429a7560-ed54-11f0-8657-8b5df312db66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54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15301821" name="48efdb8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1560323" name="48efdb80-ed54-11f0-8657-8b5df312db66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Badenerstrasse 54, 8953 Dietikon</w:t>
          </w:r>
        </w:p>
        <w:p>
          <w:pPr>
            <w:spacing w:before="0" w:after="0"/>
          </w:pPr>
          <w:r>
            <w:t>673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